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2003143" name="3d0f81e0-6180-11f0-8ef8-cf2f7a18d9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2248011" name="3d0f81e0-6180-11f0-8ef8-cf2f7a18d97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0780271" name="403cf410-6180-11f0-a1ca-0fd9e743f3f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8171687" name="403cf410-6180-11f0-a1ca-0fd9e743f3f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StandortIlgenweg 5, 8887 Mels</w:t>
          </w:r>
        </w:p>
        <w:p>
          <w:pPr>
            <w:spacing w:before="0" w:after="0"/>
          </w:pPr>
          <w:r>
            <w:t>378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